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CCTV</w:t>
      </w:r>
    </w:p>
    <w:p>
      <w:pPr>
        <w:spacing w:after="480"/>
      </w:pPr>
      <w:r>
        <w:rPr>
          <w:rFonts w:ascii="Aptos" w:hAnsi="Aptos"/>
          <w:b w:val="0"/>
          <w:color w:val="5E6B78"/>
          <w:sz w:val="26"/>
        </w:rPr>
        <w:t>CCTV System Installation and Commissioning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cctv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cctv.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Cameras</w:t>
      </w:r>
    </w:p>
    <w:p>
      <w:pPr>
        <w:pStyle w:val="ListBullet"/>
        <w:spacing w:after="50"/>
        <w:ind w:left="369" w:hanging="170"/>
      </w:pPr>
      <w:r>
        <w:rPr>
          <w:rFonts w:ascii="Aptos" w:hAnsi="Aptos"/>
          <w:b w:val="0"/>
          <w:color w:val="263442"/>
          <w:sz w:val="19"/>
        </w:rPr>
        <w:t>Mounts</w:t>
      </w:r>
    </w:p>
    <w:p>
      <w:pPr>
        <w:pStyle w:val="ListBullet"/>
        <w:spacing w:after="50"/>
        <w:ind w:left="369" w:hanging="170"/>
      </w:pPr>
      <w:r>
        <w:rPr>
          <w:rFonts w:ascii="Aptos" w:hAnsi="Aptos"/>
          <w:b w:val="0"/>
          <w:color w:val="263442"/>
          <w:sz w:val="19"/>
        </w:rPr>
        <w:t>Network switches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Recorders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Network tester</w:t>
      </w:r>
    </w:p>
    <w:p>
      <w:pPr>
        <w:pStyle w:val="ListBullet"/>
        <w:spacing w:after="50"/>
        <w:ind w:left="369" w:hanging="170"/>
      </w:pPr>
      <w:r>
        <w:rPr>
          <w:rFonts w:ascii="Aptos" w:hAnsi="Aptos"/>
          <w:b w:val="0"/>
          <w:color w:val="263442"/>
          <w:sz w:val="19"/>
        </w:rPr>
        <w:t>Camera uji pantau</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cctv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Cameras, Mounts, Network switches, Cables, Recorders,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camera jadual. </w:t>
      </w:r>
      <w:r>
        <w:rPr>
          <w:rFonts w:ascii="Aptos" w:hAnsi="Aptos"/>
          <w:b w:val="0"/>
          <w:color w:val="263442"/>
          <w:sz w:val="19"/>
        </w:rPr>
        <w:t>Luluskan camera jadual, fields bagi view, penyimpanan dan network addressing.</w:t>
      </w:r>
    </w:p>
    <w:p>
      <w:pPr>
        <w:keepLines/>
        <w:spacing w:after="100" w:line="269" w:lineRule="auto"/>
        <w:ind w:left="369" w:hanging="369"/>
      </w:pPr>
      <w:r>
        <w:rPr>
          <w:rFonts w:ascii="Aptos" w:hAnsi="Aptos"/>
          <w:b/>
          <w:color w:val="071E33"/>
          <w:sz w:val="19"/>
        </w:rPr>
        <w:t xml:space="preserve">2. Pasang sokongan, containment, cables, peralatan racks. </w:t>
      </w:r>
      <w:r>
        <w:rPr>
          <w:rFonts w:ascii="Aptos" w:hAnsi="Aptos"/>
          <w:b w:val="0"/>
          <w:color w:val="263442"/>
          <w:sz w:val="19"/>
        </w:rPr>
        <w:t>Pasang sokongan, containment, cables, peralatan racks dan power supplies.</w:t>
      </w:r>
    </w:p>
    <w:p>
      <w:pPr>
        <w:keepLines/>
        <w:spacing w:after="100" w:line="269" w:lineRule="auto"/>
        <w:ind w:left="369" w:hanging="369"/>
      </w:pPr>
      <w:r>
        <w:rPr>
          <w:rFonts w:ascii="Aptos" w:hAnsi="Aptos"/>
          <w:b/>
          <w:color w:val="071E33"/>
          <w:sz w:val="19"/>
        </w:rPr>
        <w:t xml:space="preserve">3. Pasang dan kenal pasti cameras. </w:t>
      </w:r>
      <w:r>
        <w:rPr>
          <w:rFonts w:ascii="Aptos" w:hAnsi="Aptos"/>
          <w:b w:val="0"/>
          <w:color w:val="263442"/>
          <w:sz w:val="19"/>
        </w:rPr>
        <w:t>Pasang dan kenal pasti cameras sambil protecting privacy-sensitive views.</w:t>
      </w:r>
    </w:p>
    <w:p>
      <w:pPr>
        <w:keepLines/>
        <w:spacing w:after="100" w:line="269" w:lineRule="auto"/>
        <w:ind w:left="369" w:hanging="369"/>
      </w:pPr>
      <w:r>
        <w:rPr>
          <w:rFonts w:ascii="Aptos" w:hAnsi="Aptos"/>
          <w:b/>
          <w:color w:val="071E33"/>
          <w:sz w:val="19"/>
        </w:rPr>
        <w:t xml:space="preserve">4. buat penamatan dan uji network atau video links dan konfigurasikan recording devices. </w:t>
      </w:r>
    </w:p>
    <w:p>
      <w:pPr>
        <w:keepLines/>
        <w:spacing w:after="100" w:line="269" w:lineRule="auto"/>
        <w:ind w:left="369" w:hanging="369"/>
      </w:pPr>
      <w:r>
        <w:rPr>
          <w:rFonts w:ascii="Aptos" w:hAnsi="Aptos"/>
          <w:b/>
          <w:color w:val="071E33"/>
          <w:sz w:val="19"/>
        </w:rPr>
        <w:t xml:space="preserve">5. Laraskan focus, angle, exposure, analytics, time synchronisation. </w:t>
      </w:r>
      <w:r>
        <w:rPr>
          <w:rFonts w:ascii="Aptos" w:hAnsi="Aptos"/>
          <w:b w:val="0"/>
          <w:color w:val="263442"/>
          <w:sz w:val="19"/>
        </w:rPr>
        <w:t>Laraskan focus, angle, exposure, analytics, time synchronisation dan retention settings.</w:t>
      </w:r>
    </w:p>
    <w:p>
      <w:pPr>
        <w:keepLines/>
        <w:spacing w:after="100" w:line="269" w:lineRule="auto"/>
        <w:ind w:left="369" w:hanging="369"/>
      </w:pPr>
      <w:r>
        <w:rPr>
          <w:rFonts w:ascii="Aptos" w:hAnsi="Aptos"/>
          <w:b/>
          <w:color w:val="071E33"/>
          <w:sz w:val="19"/>
        </w:rPr>
        <w:t xml:space="preserve">6. Jalankan day dan night prestasi ujian. </w:t>
      </w:r>
      <w:r>
        <w:rPr>
          <w:rFonts w:ascii="Aptos" w:hAnsi="Aptos"/>
          <w:b w:val="0"/>
          <w:color w:val="263442"/>
          <w:sz w:val="19"/>
        </w:rPr>
        <w:t>Jalankan day dan night prestasi ujian, failover checks, latihan dan penyerahan.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susun atur dan privacy semak; containment dan cable; camera mounting; network uji; image dan recording; failover dan penyerahan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elektrik hidup; data privacy; network outage; unauthorised akses.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Susun atur dan privacy semak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Containment dan cable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Camera mounting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Network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Image dan recording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Failover dan penyerahan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Data privacy</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Network outage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Unauthorised akses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CCTV</dc:title>
  <dc:subject>Template penyata kaedah pembinaan yang boleh diedit</dc:subject>
  <dc:creator>Method Statement Hub Malaysia</dc:creator>
  <cp:keywords>CCTV, camera, security</cp:keywords>
  <dc:description>generated by python-docx</dc:description>
  <cp:lastModifiedBy/>
  <cp:revision>1</cp:revision>
  <dcterms:created xsi:type="dcterms:W3CDTF">2013-12-23T23:15:00Z</dcterms:created>
  <dcterms:modified xsi:type="dcterms:W3CDTF">2013-12-23T23:15:00Z</dcterms:modified>
  <cp:category/>
</cp:coreProperties>
</file>